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E0AF" w14:textId="77777777" w:rsidR="00803F2E" w:rsidRDefault="00E54A35">
      <w:pPr>
        <w:spacing w:after="40"/>
        <w:jc w:val="center"/>
      </w:pPr>
      <w:r>
        <w:rPr>
          <w:b/>
          <w:sz w:val="30"/>
        </w:rPr>
        <w:t>Live Well Shropshire</w:t>
      </w:r>
    </w:p>
    <w:p w14:paraId="7A3A683F" w14:textId="0CE69EDA" w:rsidR="00803F2E" w:rsidRDefault="00E54A35">
      <w:pPr>
        <w:spacing w:after="40"/>
        <w:jc w:val="center"/>
      </w:pPr>
      <w:r>
        <w:rPr>
          <w:b/>
          <w:sz w:val="26"/>
        </w:rPr>
        <w:t xml:space="preserve">Volunteer Befriending </w:t>
      </w:r>
    </w:p>
    <w:p w14:paraId="2DBE2E73" w14:textId="77777777" w:rsidR="00803F2E" w:rsidRDefault="00E54A35">
      <w:pPr>
        <w:spacing w:after="40"/>
        <w:jc w:val="center"/>
      </w:pPr>
      <w:r>
        <w:rPr>
          <w:b/>
          <w:sz w:val="26"/>
        </w:rPr>
        <w:t>Fact Sheet 5: The Scope of the Befriender Role</w:t>
      </w:r>
    </w:p>
    <w:p w14:paraId="7408CB77" w14:textId="77777777" w:rsidR="00803F2E" w:rsidRDefault="00E54A35">
      <w:pPr>
        <w:spacing w:after="160"/>
        <w:jc w:val="center"/>
      </w:pPr>
      <w:r>
        <w:rPr>
          <w:b/>
        </w:rPr>
        <w:t>Telephone and Face-to-Face Befriending</w:t>
      </w:r>
    </w:p>
    <w:p w14:paraId="6D74B103" w14:textId="77777777" w:rsidR="005B6021" w:rsidRDefault="00E54A35" w:rsidP="005B6021">
      <w:pPr>
        <w:spacing w:after="160"/>
        <w:jc w:val="center"/>
      </w:pPr>
      <w:r>
        <w:rPr>
          <w:sz w:val="20"/>
        </w:rPr>
        <w:t xml:space="preserve">Version: 1.0    </w:t>
      </w:r>
      <w:r w:rsidR="005B6021">
        <w:rPr>
          <w:sz w:val="20"/>
        </w:rPr>
        <w:t>Effective date: [1.8.26]    Review date: [1.8.27]    Approved by: [DH]</w:t>
      </w:r>
    </w:p>
    <w:p w14:paraId="13653E26" w14:textId="77777777" w:rsidR="00803F2E" w:rsidRDefault="00E54A35">
      <w:pPr>
        <w:spacing w:before="160" w:after="40"/>
      </w:pPr>
      <w:r>
        <w:rPr>
          <w:b/>
          <w:sz w:val="24"/>
        </w:rPr>
        <w:t>Purpose</w:t>
      </w:r>
    </w:p>
    <w:p w14:paraId="2E0E0548" w14:textId="77777777" w:rsidR="00803F2E" w:rsidRDefault="00E54A35">
      <w:pPr>
        <w:spacing w:after="80"/>
      </w:pPr>
      <w:r>
        <w:t>This fact sheet explains what is, and is not, included in the volunteer befriender role. It is intended to help volunteers provide safe, consistent and appropriate support through telephone and face-to-face befriending.</w:t>
      </w:r>
    </w:p>
    <w:p w14:paraId="6AED6DF3" w14:textId="77777777" w:rsidR="00803F2E" w:rsidRDefault="00E54A35">
      <w:pPr>
        <w:spacing w:before="160" w:after="40"/>
      </w:pPr>
      <w:r>
        <w:rPr>
          <w:b/>
          <w:sz w:val="24"/>
        </w:rPr>
        <w:t>What is the purpose of befriending?</w:t>
      </w:r>
    </w:p>
    <w:p w14:paraId="319FF877" w14:textId="77777777" w:rsidR="00803F2E" w:rsidRDefault="00E54A35">
      <w:pPr>
        <w:spacing w:after="80"/>
      </w:pPr>
      <w:r>
        <w:t xml:space="preserve">Befriending provides companionship, conversation and regular social contact. The aim is to help reduce loneliness and social isolation by offering a reliable, friendly connection within an agreed volunteer role. Befriending should feel warm and supportive, but it must remain safe, </w:t>
      </w:r>
      <w:proofErr w:type="spellStart"/>
      <w:r>
        <w:t>boundaried</w:t>
      </w:r>
      <w:proofErr w:type="spellEnd"/>
      <w:r>
        <w:t xml:space="preserve"> and proportionate.</w:t>
      </w:r>
    </w:p>
    <w:p w14:paraId="610BCA5D" w14:textId="77777777" w:rsidR="00803F2E" w:rsidRDefault="00E54A35">
      <w:pPr>
        <w:spacing w:before="160" w:after="40"/>
      </w:pPr>
      <w:r>
        <w:rPr>
          <w:b/>
          <w:sz w:val="24"/>
        </w:rPr>
        <w:t>What a befriender can do</w:t>
      </w:r>
    </w:p>
    <w:p w14:paraId="1C5F4986" w14:textId="77777777" w:rsidR="00803F2E" w:rsidRDefault="00E54A35">
      <w:pPr>
        <w:spacing w:after="80"/>
      </w:pPr>
      <w:r>
        <w:t>A volunteer befriender may provide agreed low-level social support, such as:</w:t>
      </w:r>
    </w:p>
    <w:p w14:paraId="0E945733" w14:textId="77777777" w:rsidR="00803F2E" w:rsidRDefault="00E54A35">
      <w:pPr>
        <w:pStyle w:val="ListBullet"/>
        <w:spacing w:after="0"/>
      </w:pPr>
      <w:r>
        <w:t>regular friendly conversation by telephone or face to face;</w:t>
      </w:r>
    </w:p>
    <w:p w14:paraId="0F5490A0" w14:textId="5F17237E" w:rsidR="00ED3384" w:rsidRDefault="00ED3384">
      <w:pPr>
        <w:pStyle w:val="ListBullet"/>
        <w:spacing w:after="0"/>
      </w:pPr>
      <w:r>
        <w:t xml:space="preserve">If face to face, </w:t>
      </w:r>
      <w:r w:rsidR="00A06E10">
        <w:t xml:space="preserve">you must </w:t>
      </w:r>
      <w:proofErr w:type="gramStart"/>
      <w:r>
        <w:t>wear your ID at all times</w:t>
      </w:r>
      <w:proofErr w:type="gramEnd"/>
      <w:r>
        <w:t xml:space="preserve"> </w:t>
      </w:r>
    </w:p>
    <w:p w14:paraId="6BE1F7DF" w14:textId="77777777" w:rsidR="00803F2E" w:rsidRDefault="00E54A35">
      <w:pPr>
        <w:pStyle w:val="ListBullet"/>
        <w:spacing w:after="0"/>
      </w:pPr>
      <w:r>
        <w:t>listening and offering encouragement;</w:t>
      </w:r>
    </w:p>
    <w:p w14:paraId="56EF16A1" w14:textId="77777777" w:rsidR="00803F2E" w:rsidRDefault="00E54A35">
      <w:pPr>
        <w:pStyle w:val="ListBullet"/>
        <w:spacing w:after="0"/>
      </w:pPr>
      <w:r>
        <w:t>helping the person feel connected, valued and less isolated;</w:t>
      </w:r>
    </w:p>
    <w:p w14:paraId="2D43F8A1" w14:textId="77777777" w:rsidR="00803F2E" w:rsidRDefault="00E54A35">
      <w:pPr>
        <w:pStyle w:val="ListBullet"/>
        <w:spacing w:after="0"/>
      </w:pPr>
      <w:r>
        <w:t>supporting light social contact within the agreed arrangement;</w:t>
      </w:r>
    </w:p>
    <w:p w14:paraId="23A5FFAC" w14:textId="77777777" w:rsidR="00803F2E" w:rsidRDefault="00E54A35">
      <w:pPr>
        <w:pStyle w:val="ListBullet"/>
        <w:spacing w:after="0"/>
      </w:pPr>
      <w:r>
        <w:t>signposting concerns or requests back to the service team;</w:t>
      </w:r>
    </w:p>
    <w:p w14:paraId="324E3264" w14:textId="77777777" w:rsidR="00803F2E" w:rsidRDefault="00E54A35">
      <w:pPr>
        <w:pStyle w:val="ListBullet"/>
        <w:spacing w:after="0"/>
      </w:pPr>
      <w:r>
        <w:t>recording visits, calls and agreed activity using the service’s approved process;</w:t>
      </w:r>
    </w:p>
    <w:p w14:paraId="7CEFF60C" w14:textId="77777777" w:rsidR="00803F2E" w:rsidRDefault="00E54A35">
      <w:pPr>
        <w:pStyle w:val="ListBullet"/>
        <w:spacing w:after="0"/>
      </w:pPr>
      <w:r>
        <w:t>reporting concerns promptly where something does not feel right.</w:t>
      </w:r>
    </w:p>
    <w:p w14:paraId="1CBF34C1" w14:textId="77777777" w:rsidR="00803F2E" w:rsidRDefault="00E54A35">
      <w:pPr>
        <w:spacing w:before="160" w:after="40"/>
      </w:pPr>
      <w:r>
        <w:rPr>
          <w:b/>
          <w:sz w:val="24"/>
        </w:rPr>
        <w:t>What a befriender must not do</w:t>
      </w:r>
    </w:p>
    <w:p w14:paraId="6E579678" w14:textId="77777777" w:rsidR="00803F2E" w:rsidRDefault="00E54A35">
      <w:pPr>
        <w:spacing w:after="80"/>
      </w:pPr>
      <w:r>
        <w:t>A volunteer befriender must not take on tasks that sit outside the agreed befriending role. Volunteers must not:</w:t>
      </w:r>
    </w:p>
    <w:p w14:paraId="313468F0" w14:textId="77777777" w:rsidR="00803F2E" w:rsidRDefault="00E54A35">
      <w:pPr>
        <w:pStyle w:val="ListBullet"/>
        <w:spacing w:after="0"/>
      </w:pPr>
      <w:r>
        <w:t>provide personal care, such as washing, dressing, toileting or intimate care;</w:t>
      </w:r>
    </w:p>
    <w:p w14:paraId="42AA9608" w14:textId="77777777" w:rsidR="00803F2E" w:rsidRDefault="00E54A35">
      <w:pPr>
        <w:pStyle w:val="ListBullet"/>
        <w:spacing w:after="0"/>
      </w:pPr>
      <w:r>
        <w:t>administer, prompt, manage or advise on medication;</w:t>
      </w:r>
    </w:p>
    <w:p w14:paraId="254A7864" w14:textId="77777777" w:rsidR="00803F2E" w:rsidRDefault="00E54A35">
      <w:pPr>
        <w:pStyle w:val="ListBullet"/>
        <w:spacing w:after="0"/>
      </w:pPr>
      <w:r>
        <w:t>provide clinical, legal, financial, housing, benefits or professional advice;</w:t>
      </w:r>
    </w:p>
    <w:p w14:paraId="34F952BF" w14:textId="77777777" w:rsidR="00803F2E" w:rsidRDefault="00E54A35">
      <w:pPr>
        <w:pStyle w:val="ListBullet"/>
        <w:spacing w:after="0"/>
      </w:pPr>
      <w:r>
        <w:t>provide counselling, therapy, advocacy or casework;</w:t>
      </w:r>
    </w:p>
    <w:p w14:paraId="5BE828A0" w14:textId="77777777" w:rsidR="00803F2E" w:rsidRDefault="00E54A35">
      <w:pPr>
        <w:pStyle w:val="ListBullet"/>
        <w:spacing w:after="0"/>
      </w:pPr>
      <w:r>
        <w:t>handle money, bank cards, shopping money, loans, gifts or financial arrangements unless there is a specific approved service process;</w:t>
      </w:r>
    </w:p>
    <w:p w14:paraId="746B67A6" w14:textId="77777777" w:rsidR="00803F2E" w:rsidRDefault="00E54A35">
      <w:pPr>
        <w:pStyle w:val="ListBullet"/>
        <w:spacing w:after="0"/>
      </w:pPr>
      <w:r>
        <w:lastRenderedPageBreak/>
        <w:t>make private arrangements outside the agreed befriending plan;</w:t>
      </w:r>
    </w:p>
    <w:p w14:paraId="5774503A" w14:textId="77777777" w:rsidR="00803F2E" w:rsidRDefault="00E54A35">
      <w:pPr>
        <w:pStyle w:val="ListBullet"/>
        <w:spacing w:after="0"/>
      </w:pPr>
      <w:r>
        <w:t xml:space="preserve">share personal contact details or connect through personal social media unless this has been explicitly </w:t>
      </w:r>
      <w:proofErr w:type="spellStart"/>
      <w:r>
        <w:t>authorised</w:t>
      </w:r>
      <w:proofErr w:type="spellEnd"/>
      <w:r>
        <w:t xml:space="preserve"> by the service;</w:t>
      </w:r>
    </w:p>
    <w:p w14:paraId="2436A3E7" w14:textId="77777777" w:rsidR="00803F2E" w:rsidRDefault="00E54A35">
      <w:pPr>
        <w:pStyle w:val="ListBullet"/>
        <w:spacing w:after="0"/>
      </w:pPr>
      <w:r>
        <w:t>record calls, keep personal records, or store service user information on personal devices;</w:t>
      </w:r>
    </w:p>
    <w:p w14:paraId="5F3A9ECC" w14:textId="77777777" w:rsidR="00803F2E" w:rsidRDefault="00E54A35">
      <w:pPr>
        <w:pStyle w:val="ListBullet"/>
        <w:spacing w:after="0"/>
      </w:pPr>
      <w:r>
        <w:t>investigate safeguarding concerns or try to resolve serious concerns alone.</w:t>
      </w:r>
    </w:p>
    <w:p w14:paraId="66EAD5B1" w14:textId="77777777" w:rsidR="00803F2E" w:rsidRDefault="00E54A35">
      <w:pPr>
        <w:spacing w:before="160" w:after="40"/>
      </w:pPr>
      <w:r>
        <w:rPr>
          <w:b/>
          <w:sz w:val="24"/>
        </w:rPr>
        <w:t>If someone asks for help outside your role</w:t>
      </w:r>
    </w:p>
    <w:p w14:paraId="5A14E27B" w14:textId="77777777" w:rsidR="00803F2E" w:rsidRDefault="00E54A35">
      <w:pPr>
        <w:spacing w:after="80"/>
      </w:pPr>
      <w:r>
        <w:t>People may sometimes ask for help that goes beyond befriending. This might include care tasks, shopping, transport, money, form filling, advice, contacting professionals, or help with family issues. Volunteers should respond kindly but clearly, explain that the request is outside the befriending role, and pass the request to the Volunteer Lead or Coordinator for advice.</w:t>
      </w:r>
    </w:p>
    <w:p w14:paraId="6E417A33" w14:textId="77777777" w:rsidR="00803F2E" w:rsidRDefault="00E54A35">
      <w:pPr>
        <w:spacing w:before="160" w:after="40"/>
      </w:pPr>
      <w:r>
        <w:rPr>
          <w:b/>
          <w:sz w:val="24"/>
        </w:rPr>
        <w:t>Why role scope matters</w:t>
      </w:r>
    </w:p>
    <w:p w14:paraId="60F9D77C" w14:textId="77777777" w:rsidR="00803F2E" w:rsidRDefault="00E54A35">
      <w:pPr>
        <w:pStyle w:val="ListBullet"/>
        <w:spacing w:after="0"/>
      </w:pPr>
      <w:r>
        <w:t>It keeps the person being supported safe.</w:t>
      </w:r>
    </w:p>
    <w:p w14:paraId="6BCC8BAF" w14:textId="77777777" w:rsidR="00803F2E" w:rsidRDefault="00E54A35">
      <w:pPr>
        <w:pStyle w:val="ListBullet"/>
        <w:spacing w:after="0"/>
      </w:pPr>
      <w:r>
        <w:t>It protects volunteers from taking on responsibilities they should not hold.</w:t>
      </w:r>
    </w:p>
    <w:p w14:paraId="21179809" w14:textId="77777777" w:rsidR="00803F2E" w:rsidRDefault="00E54A35">
      <w:pPr>
        <w:pStyle w:val="ListBullet"/>
        <w:spacing w:after="0"/>
      </w:pPr>
      <w:r>
        <w:t>It helps the service remain fair and consistent.</w:t>
      </w:r>
    </w:p>
    <w:p w14:paraId="213054A2" w14:textId="77777777" w:rsidR="00803F2E" w:rsidRDefault="00E54A35">
      <w:pPr>
        <w:pStyle w:val="ListBullet"/>
        <w:spacing w:after="0"/>
      </w:pPr>
      <w:r>
        <w:t>It makes sure concerns are managed by the right person or service.</w:t>
      </w:r>
    </w:p>
    <w:p w14:paraId="562B89A4" w14:textId="77777777" w:rsidR="00803F2E" w:rsidRDefault="00E54A35">
      <w:pPr>
        <w:pStyle w:val="ListBullet"/>
        <w:spacing w:after="0"/>
      </w:pPr>
      <w:r>
        <w:t>It prevents informal arrangements that may become unsafe or unsustainable.</w:t>
      </w:r>
    </w:p>
    <w:p w14:paraId="5F4C3AA8" w14:textId="77777777" w:rsidR="00803F2E" w:rsidRDefault="00E54A35">
      <w:pPr>
        <w:spacing w:before="160" w:after="40"/>
      </w:pPr>
      <w:r>
        <w:rPr>
          <w:b/>
          <w:sz w:val="24"/>
        </w:rPr>
        <w:t>When to escalate to the service</w:t>
      </w:r>
    </w:p>
    <w:p w14:paraId="0A733652" w14:textId="77777777" w:rsidR="00803F2E" w:rsidRDefault="00E54A35">
      <w:pPr>
        <w:spacing w:after="80"/>
      </w:pPr>
      <w:r>
        <w:t>Volunteers should speak to the Volunteer Lead, Coordinator or Safeguarding Lead if:</w:t>
      </w:r>
    </w:p>
    <w:p w14:paraId="00F7A1DD" w14:textId="77777777" w:rsidR="00803F2E" w:rsidRDefault="00E54A35">
      <w:pPr>
        <w:pStyle w:val="ListBullet"/>
        <w:spacing w:after="0"/>
      </w:pPr>
      <w:r>
        <w:t>the person asks for support outside the agreed role;</w:t>
      </w:r>
    </w:p>
    <w:p w14:paraId="370945FF" w14:textId="77777777" w:rsidR="00803F2E" w:rsidRDefault="00E54A35">
      <w:pPr>
        <w:pStyle w:val="ListBullet"/>
        <w:spacing w:after="0"/>
      </w:pPr>
      <w:r>
        <w:t>the person appears to need more help than befriending can provide;</w:t>
      </w:r>
    </w:p>
    <w:p w14:paraId="79CF0FA4" w14:textId="77777777" w:rsidR="00803F2E" w:rsidRDefault="00E54A35">
      <w:pPr>
        <w:pStyle w:val="ListBullet"/>
        <w:spacing w:after="0"/>
      </w:pPr>
      <w:r>
        <w:t>the volunteer feels pressured, uncomfortable or unsure;</w:t>
      </w:r>
    </w:p>
    <w:p w14:paraId="1798013D" w14:textId="77777777" w:rsidR="00803F2E" w:rsidRDefault="00E54A35">
      <w:pPr>
        <w:pStyle w:val="ListBullet"/>
        <w:spacing w:after="0"/>
      </w:pPr>
      <w:r>
        <w:t>the person becomes overly dependent on the volunteer;</w:t>
      </w:r>
    </w:p>
    <w:p w14:paraId="3D7441F9" w14:textId="77777777" w:rsidR="00803F2E" w:rsidRDefault="00E54A35">
      <w:pPr>
        <w:pStyle w:val="ListBullet"/>
        <w:spacing w:after="0"/>
      </w:pPr>
      <w:r>
        <w:t xml:space="preserve">there are </w:t>
      </w:r>
      <w:proofErr w:type="gramStart"/>
      <w:r>
        <w:t>safeguarding</w:t>
      </w:r>
      <w:proofErr w:type="gramEnd"/>
      <w:r>
        <w:t>, welfare, health, safety or data protection concerns;</w:t>
      </w:r>
    </w:p>
    <w:p w14:paraId="3013CBDE" w14:textId="77777777" w:rsidR="00803F2E" w:rsidRDefault="00E54A35">
      <w:pPr>
        <w:pStyle w:val="ListBullet"/>
        <w:spacing w:after="0"/>
      </w:pPr>
      <w:proofErr w:type="gramStart"/>
      <w:r>
        <w:t>contact</w:t>
      </w:r>
      <w:proofErr w:type="gramEnd"/>
      <w:r>
        <w:t xml:space="preserve"> arrangements are not working or the match does not feel appropriate.</w:t>
      </w:r>
    </w:p>
    <w:p w14:paraId="0280D865" w14:textId="77777777" w:rsidR="00803F2E" w:rsidRDefault="00E54A35">
      <w:pPr>
        <w:spacing w:before="160" w:after="40"/>
        <w:rPr>
          <w:b/>
          <w:sz w:val="24"/>
        </w:rPr>
      </w:pPr>
      <w:r>
        <w:rPr>
          <w:b/>
          <w:sz w:val="24"/>
        </w:rPr>
        <w:t>Recording and communication</w:t>
      </w:r>
    </w:p>
    <w:p w14:paraId="66B0470B" w14:textId="5931D86A" w:rsidR="00EA08D8" w:rsidRPr="00C52C4E" w:rsidRDefault="00C52C4E">
      <w:pPr>
        <w:spacing w:before="160" w:after="40"/>
        <w:rPr>
          <w:bCs/>
        </w:rPr>
      </w:pPr>
      <w:r w:rsidRPr="00C52C4E">
        <w:rPr>
          <w:bCs/>
        </w:rPr>
        <w:t xml:space="preserve">Volunteers are required to </w:t>
      </w:r>
      <w:r w:rsidR="00C910FF">
        <w:rPr>
          <w:bCs/>
        </w:rPr>
        <w:t xml:space="preserve">call the office via phone or teams following </w:t>
      </w:r>
      <w:r w:rsidR="00EA08D8">
        <w:rPr>
          <w:bCs/>
        </w:rPr>
        <w:t xml:space="preserve">the initial visit with a new client. </w:t>
      </w:r>
    </w:p>
    <w:p w14:paraId="6B6E6E05" w14:textId="78C23149" w:rsidR="00C90F06" w:rsidRDefault="00E54A35">
      <w:pPr>
        <w:spacing w:after="80"/>
      </w:pPr>
      <w:r>
        <w:t>Volunteers should record visits, calls and relevant updates using the agreed service process.</w:t>
      </w:r>
      <w:r w:rsidR="00EA08D8">
        <w:t xml:space="preserve">  There are </w:t>
      </w:r>
      <w:proofErr w:type="gramStart"/>
      <w:r w:rsidR="00EA08D8">
        <w:t>a number of</w:t>
      </w:r>
      <w:proofErr w:type="gramEnd"/>
      <w:r w:rsidR="00EA08D8">
        <w:t xml:space="preserve"> different methods for this, which will be agreed between the volunteer and the </w:t>
      </w:r>
      <w:r w:rsidR="00C90F06">
        <w:t xml:space="preserve">volunteer </w:t>
      </w:r>
      <w:r w:rsidR="004E77DF">
        <w:t>coordinator</w:t>
      </w:r>
      <w:r w:rsidR="00C90F06">
        <w:t xml:space="preserve">, but as a minimum is expected to be </w:t>
      </w:r>
    </w:p>
    <w:p w14:paraId="6824016D" w14:textId="38BF01B2" w:rsidR="00C90F06" w:rsidRDefault="0C73FF36" w:rsidP="00C90F06">
      <w:pPr>
        <w:pStyle w:val="ListParagraph"/>
        <w:numPr>
          <w:ilvl w:val="0"/>
          <w:numId w:val="10"/>
        </w:numPr>
        <w:spacing w:after="80"/>
      </w:pPr>
      <w:r>
        <w:t>Monthly</w:t>
      </w:r>
      <w:r w:rsidR="00C90F06">
        <w:t xml:space="preserve"> – completed time and expense sheet. </w:t>
      </w:r>
    </w:p>
    <w:p w14:paraId="62A2BE1F" w14:textId="782BAA7B" w:rsidR="00C90F06" w:rsidRDefault="042014D5" w:rsidP="00C90F06">
      <w:pPr>
        <w:pStyle w:val="ListParagraph"/>
        <w:numPr>
          <w:ilvl w:val="0"/>
          <w:numId w:val="10"/>
        </w:numPr>
        <w:spacing w:after="80"/>
      </w:pPr>
      <w:r>
        <w:t>Quarterly</w:t>
      </w:r>
      <w:r w:rsidR="00C90F06">
        <w:t xml:space="preserve"> – call</w:t>
      </w:r>
      <w:r w:rsidR="00A07A70">
        <w:t xml:space="preserve"> with your volunteer </w:t>
      </w:r>
      <w:r w:rsidR="004E77DF">
        <w:t>coordinator</w:t>
      </w:r>
      <w:r w:rsidR="00A07A70">
        <w:t xml:space="preserve"> </w:t>
      </w:r>
      <w:r w:rsidR="00C90F06">
        <w:t xml:space="preserve"> </w:t>
      </w:r>
    </w:p>
    <w:p w14:paraId="48CF72D2" w14:textId="6235D47A" w:rsidR="00C90F06" w:rsidRDefault="5F9B47FF" w:rsidP="00C90F06">
      <w:pPr>
        <w:pStyle w:val="ListParagraph"/>
        <w:numPr>
          <w:ilvl w:val="0"/>
          <w:numId w:val="10"/>
        </w:numPr>
        <w:spacing w:after="80"/>
      </w:pPr>
      <w:r>
        <w:t xml:space="preserve">As required </w:t>
      </w:r>
      <w:r w:rsidR="00A07A70">
        <w:t>–</w:t>
      </w:r>
      <w:r w:rsidR="00C90F06">
        <w:t xml:space="preserve"> </w:t>
      </w:r>
      <w:r w:rsidR="00A07A70">
        <w:t xml:space="preserve">121 meeting </w:t>
      </w:r>
    </w:p>
    <w:p w14:paraId="248F59CC" w14:textId="05A63F24" w:rsidR="3924A93D" w:rsidRDefault="3924A93D" w:rsidP="46805531">
      <w:pPr>
        <w:pStyle w:val="ListParagraph"/>
        <w:numPr>
          <w:ilvl w:val="0"/>
          <w:numId w:val="10"/>
        </w:numPr>
        <w:spacing w:after="80"/>
      </w:pPr>
      <w:r>
        <w:t xml:space="preserve">Annually – volunteer training </w:t>
      </w:r>
    </w:p>
    <w:p w14:paraId="3B8DF1A5" w14:textId="351D64A1" w:rsidR="004E77DF" w:rsidRDefault="004E77DF" w:rsidP="004E77DF">
      <w:pPr>
        <w:spacing w:after="80"/>
      </w:pPr>
      <w:r>
        <w:lastRenderedPageBreak/>
        <w:t xml:space="preserve">Please do not wait for a meeting if you </w:t>
      </w:r>
      <w:r w:rsidR="00344650">
        <w:t>are aware of any changes or concerns, please always call the office fo</w:t>
      </w:r>
      <w:r w:rsidR="000D2785">
        <w:t>r</w:t>
      </w:r>
      <w:r w:rsidR="00344650">
        <w:t xml:space="preserve"> support. </w:t>
      </w:r>
      <w:r w:rsidR="007130C6">
        <w:t>This includes, but is not limited to</w:t>
      </w:r>
    </w:p>
    <w:p w14:paraId="5689BD53" w14:textId="4D2F752C" w:rsidR="007130C6" w:rsidRDefault="007130C6" w:rsidP="007130C6">
      <w:pPr>
        <w:pStyle w:val="ListParagraph"/>
        <w:numPr>
          <w:ilvl w:val="0"/>
          <w:numId w:val="11"/>
        </w:numPr>
        <w:spacing w:after="80"/>
      </w:pPr>
      <w:r>
        <w:t xml:space="preserve">If you are unable to visit for any reason, including sickness and holidays </w:t>
      </w:r>
    </w:p>
    <w:p w14:paraId="447245A2" w14:textId="287E765E" w:rsidR="007130C6" w:rsidRDefault="007130C6" w:rsidP="007130C6">
      <w:pPr>
        <w:pStyle w:val="ListParagraph"/>
        <w:numPr>
          <w:ilvl w:val="0"/>
          <w:numId w:val="11"/>
        </w:numPr>
        <w:spacing w:after="80"/>
      </w:pPr>
      <w:r>
        <w:t>If you have not established contact with your client as part of the pre-arranged visit</w:t>
      </w:r>
    </w:p>
    <w:p w14:paraId="56EF5A15" w14:textId="20B34DCD" w:rsidR="007130C6" w:rsidRDefault="007130C6" w:rsidP="007130C6">
      <w:pPr>
        <w:pStyle w:val="ListParagraph"/>
        <w:numPr>
          <w:ilvl w:val="0"/>
          <w:numId w:val="11"/>
        </w:numPr>
        <w:spacing w:after="80"/>
      </w:pPr>
      <w:r>
        <w:t xml:space="preserve">If you need to report any changes or concerns </w:t>
      </w:r>
    </w:p>
    <w:p w14:paraId="20AE3055" w14:textId="77777777" w:rsidR="007130C6" w:rsidRDefault="007130C6" w:rsidP="007130C6">
      <w:pPr>
        <w:spacing w:after="80"/>
      </w:pPr>
    </w:p>
    <w:p w14:paraId="23FA5EE1" w14:textId="1AA8A720" w:rsidR="00803F2E" w:rsidRDefault="00E54A35">
      <w:pPr>
        <w:spacing w:after="80"/>
      </w:pPr>
      <w:r>
        <w:t>Records should be brief, factual and proportionate. Volunteers should not keep separate personal records or store personal information outside the approved service system.</w:t>
      </w:r>
    </w:p>
    <w:p w14:paraId="57169C74" w14:textId="77777777" w:rsidR="00803F2E" w:rsidRDefault="00E54A35">
      <w:pPr>
        <w:spacing w:before="160" w:after="40"/>
      </w:pPr>
      <w:r>
        <w:rPr>
          <w:b/>
          <w:sz w:val="24"/>
        </w:rPr>
        <w:t>Key contacts and escalation</w:t>
      </w:r>
    </w:p>
    <w:p w14:paraId="197D0042" w14:textId="77777777" w:rsidR="00803F2E" w:rsidRDefault="00E54A35">
      <w:pPr>
        <w:spacing w:after="80"/>
      </w:pPr>
      <w:r>
        <w:t>If you are unsure whether something is within the befriender role, use the agreed local route. Insert named local contacts before issue.</w:t>
      </w:r>
    </w:p>
    <w:p w14:paraId="6B7FAFF4" w14:textId="4B10B01B" w:rsidR="00803F2E" w:rsidRDefault="00E54A35">
      <w:pPr>
        <w:pStyle w:val="ListBullet"/>
        <w:spacing w:after="0"/>
      </w:pPr>
      <w:r>
        <w:t>Volunteer Lead / Coordinator: [</w:t>
      </w:r>
      <w:r w:rsidR="00934132">
        <w:t>Karen Jones</w:t>
      </w:r>
      <w:r w:rsidR="002A0EDB">
        <w:t xml:space="preserve"> 0800 612</w:t>
      </w:r>
      <w:r w:rsidR="004B372B">
        <w:t xml:space="preserve"> 9355</w:t>
      </w:r>
      <w:r>
        <w:t>]</w:t>
      </w:r>
    </w:p>
    <w:p w14:paraId="1C8E0487" w14:textId="64028C48" w:rsidR="00803F2E" w:rsidRDefault="00E54A35">
      <w:pPr>
        <w:pStyle w:val="ListBullet"/>
        <w:spacing w:after="0"/>
      </w:pPr>
      <w:r>
        <w:t>Safeguarding Lead: [</w:t>
      </w:r>
      <w:r w:rsidR="00934132">
        <w:t xml:space="preserve">Darran Hall </w:t>
      </w:r>
      <w:r w:rsidR="002A0EDB">
        <w:t>0800 612 9355</w:t>
      </w:r>
      <w:r>
        <w:t>]</w:t>
      </w:r>
    </w:p>
    <w:p w14:paraId="0F505D47" w14:textId="77777777" w:rsidR="00803F2E" w:rsidRDefault="00E54A35">
      <w:pPr>
        <w:pStyle w:val="ListBullet"/>
        <w:spacing w:after="0"/>
      </w:pPr>
      <w:r>
        <w:t>Live Well Shropshire: 0800 612 9355</w:t>
      </w:r>
    </w:p>
    <w:p w14:paraId="1917230B" w14:textId="77777777" w:rsidR="00803F2E" w:rsidRDefault="00E54A35">
      <w:pPr>
        <w:pStyle w:val="ListBullet"/>
        <w:spacing w:after="0"/>
      </w:pPr>
      <w:r>
        <w:t>ICE Creates team: 0151 647 4700 and ask to speak to a safeguarding lead if the concern relates to safety or safeguarding</w:t>
      </w:r>
    </w:p>
    <w:p w14:paraId="27A823F4" w14:textId="77777777" w:rsidR="00803F2E" w:rsidRDefault="00E54A35">
      <w:pPr>
        <w:pStyle w:val="ListBullet"/>
        <w:spacing w:after="0"/>
      </w:pPr>
      <w:r>
        <w:t>Emergency services: 999 if there is immediate danger</w:t>
      </w:r>
    </w:p>
    <w:p w14:paraId="7DBDBB99" w14:textId="77777777" w:rsidR="00DA300D" w:rsidRDefault="00DA300D">
      <w:pPr>
        <w:spacing w:before="160" w:after="40"/>
        <w:rPr>
          <w:b/>
          <w:sz w:val="24"/>
        </w:rPr>
      </w:pPr>
    </w:p>
    <w:p w14:paraId="78782200" w14:textId="0668CE44" w:rsidR="00803F2E" w:rsidRDefault="00E54A35">
      <w:pPr>
        <w:spacing w:before="160" w:after="40"/>
      </w:pPr>
      <w:r>
        <w:rPr>
          <w:b/>
          <w:sz w:val="24"/>
        </w:rPr>
        <w:t>Remember</w:t>
      </w:r>
    </w:p>
    <w:p w14:paraId="33BD5C74" w14:textId="77777777" w:rsidR="00803F2E" w:rsidRDefault="00E54A35">
      <w:pPr>
        <w:pStyle w:val="ListBullet"/>
        <w:spacing w:after="0"/>
      </w:pPr>
      <w:r>
        <w:t>Befriending offers companionship and listening.</w:t>
      </w:r>
    </w:p>
    <w:p w14:paraId="02908AC3" w14:textId="77777777" w:rsidR="00803F2E" w:rsidRDefault="00E54A35">
      <w:pPr>
        <w:pStyle w:val="ListBullet"/>
        <w:spacing w:after="0"/>
      </w:pPr>
      <w:r>
        <w:t>It does not include care, counselling, advocacy or professional advice.</w:t>
      </w:r>
    </w:p>
    <w:p w14:paraId="7E280C4A" w14:textId="77777777" w:rsidR="00803F2E" w:rsidRDefault="00E54A35">
      <w:pPr>
        <w:pStyle w:val="ListBullet"/>
        <w:spacing w:after="0"/>
      </w:pPr>
      <w:r>
        <w:t>It is okay to say that something is outside your role.</w:t>
      </w:r>
    </w:p>
    <w:p w14:paraId="616C6E97" w14:textId="77777777" w:rsidR="00803F2E" w:rsidRDefault="00E54A35">
      <w:pPr>
        <w:pStyle w:val="ListBullet"/>
        <w:spacing w:after="0"/>
      </w:pPr>
      <w:r>
        <w:t>Do not try to manage complex concerns alone.</w:t>
      </w:r>
    </w:p>
    <w:p w14:paraId="17DB836E" w14:textId="77777777" w:rsidR="00803F2E" w:rsidRDefault="00E54A35">
      <w:pPr>
        <w:pStyle w:val="ListBullet"/>
        <w:spacing w:after="0"/>
      </w:pPr>
      <w:r>
        <w:t>If in doubt, pause and ask the service for advice.</w:t>
      </w:r>
    </w:p>
    <w:p w14:paraId="0E05F274" w14:textId="77777777" w:rsidR="00680E16" w:rsidRDefault="00680E16" w:rsidP="00680E16">
      <w:pPr>
        <w:pStyle w:val="ListBullet"/>
        <w:numPr>
          <w:ilvl w:val="0"/>
          <w:numId w:val="0"/>
        </w:numPr>
        <w:spacing w:after="0"/>
        <w:ind w:left="360"/>
      </w:pPr>
    </w:p>
    <w:p w14:paraId="60573728" w14:textId="77777777" w:rsidR="00680E16" w:rsidRDefault="00680E16" w:rsidP="00680E16">
      <w:pPr>
        <w:spacing w:before="160" w:after="40"/>
      </w:pPr>
      <w:r>
        <w:rPr>
          <w:b/>
        </w:rPr>
        <w:t>Document control</w:t>
      </w:r>
    </w:p>
    <w:p w14:paraId="0CEBE5F5" w14:textId="77777777" w:rsidR="00680E16" w:rsidRDefault="00680E16" w:rsidP="00680E16">
      <w:pPr>
        <w:spacing w:after="0"/>
        <w:rPr>
          <w:sz w:val="20"/>
        </w:rPr>
      </w:pPr>
    </w:p>
    <w:p w14:paraId="50E1951C" w14:textId="77777777" w:rsidR="00680E16" w:rsidRDefault="00680E16" w:rsidP="00680E16">
      <w:pPr>
        <w:spacing w:after="0"/>
      </w:pPr>
      <w:r>
        <w:rPr>
          <w:sz w:val="20"/>
        </w:rPr>
        <w:t>Service: Live Well Shropshire____________________________________________</w:t>
      </w:r>
    </w:p>
    <w:p w14:paraId="79223A58" w14:textId="77777777" w:rsidR="00680E16" w:rsidRDefault="00680E16" w:rsidP="00680E16">
      <w:pPr>
        <w:spacing w:after="0"/>
        <w:rPr>
          <w:sz w:val="20"/>
        </w:rPr>
      </w:pPr>
    </w:p>
    <w:p w14:paraId="312546BE" w14:textId="77777777" w:rsidR="00680E16" w:rsidRDefault="00680E16" w:rsidP="00680E16">
      <w:pPr>
        <w:spacing w:after="0"/>
      </w:pPr>
      <w:r>
        <w:rPr>
          <w:sz w:val="20"/>
        </w:rPr>
        <w:t xml:space="preserve">Issued by: </w:t>
      </w:r>
      <w:proofErr w:type="spellStart"/>
      <w:proofErr w:type="gramStart"/>
      <w:r>
        <w:rPr>
          <w:sz w:val="20"/>
        </w:rPr>
        <w:t>D.Hall</w:t>
      </w:r>
      <w:proofErr w:type="spellEnd"/>
      <w:proofErr w:type="gramEnd"/>
      <w:r>
        <w:rPr>
          <w:sz w:val="20"/>
        </w:rPr>
        <w:t>____________________________________________</w:t>
      </w:r>
    </w:p>
    <w:p w14:paraId="7E17BBC4" w14:textId="77777777" w:rsidR="00680E16" w:rsidRDefault="00680E16" w:rsidP="00680E16">
      <w:pPr>
        <w:spacing w:after="0"/>
        <w:rPr>
          <w:sz w:val="20"/>
        </w:rPr>
      </w:pPr>
    </w:p>
    <w:p w14:paraId="6F8B38C0" w14:textId="77777777" w:rsidR="00680E16" w:rsidRDefault="00680E16" w:rsidP="00680E16">
      <w:pPr>
        <w:spacing w:after="0"/>
      </w:pPr>
      <w:r>
        <w:rPr>
          <w:sz w:val="20"/>
        </w:rPr>
        <w:t>Date issued: 1.8.26____________________________________________</w:t>
      </w:r>
    </w:p>
    <w:p w14:paraId="4B0D02FA" w14:textId="77777777" w:rsidR="00680E16" w:rsidRDefault="00680E16" w:rsidP="00680E16">
      <w:pPr>
        <w:spacing w:after="0"/>
        <w:rPr>
          <w:sz w:val="20"/>
        </w:rPr>
      </w:pPr>
    </w:p>
    <w:p w14:paraId="4D3819F2" w14:textId="77777777" w:rsidR="00680E16" w:rsidRDefault="00680E16" w:rsidP="00680E16">
      <w:pPr>
        <w:spacing w:after="0"/>
        <w:rPr>
          <w:sz w:val="20"/>
        </w:rPr>
      </w:pPr>
      <w:r>
        <w:rPr>
          <w:sz w:val="20"/>
        </w:rPr>
        <w:t>Next review due: 1.8.27____________________________________________</w:t>
      </w:r>
    </w:p>
    <w:p w14:paraId="191F5868" w14:textId="536838C8" w:rsidR="00803F2E" w:rsidRDefault="00803F2E" w:rsidP="00680E16">
      <w:pPr>
        <w:spacing w:before="160" w:after="40"/>
      </w:pPr>
    </w:p>
    <w:sectPr w:rsidR="00803F2E" w:rsidSect="00034616">
      <w:headerReference w:type="default" r:id="rId11"/>
      <w:footerReference w:type="default" r:id="rId12"/>
      <w:pgSz w:w="12240" w:h="15840"/>
      <w:pgMar w:top="792" w:right="1008" w:bottom="792"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B618A" w14:textId="77777777" w:rsidR="009B07CE" w:rsidRDefault="009B07CE" w:rsidP="00DA300D">
      <w:pPr>
        <w:spacing w:after="0" w:line="240" w:lineRule="auto"/>
      </w:pPr>
      <w:r>
        <w:separator/>
      </w:r>
    </w:p>
  </w:endnote>
  <w:endnote w:type="continuationSeparator" w:id="0">
    <w:p w14:paraId="2045FF1C" w14:textId="77777777" w:rsidR="009B07CE" w:rsidRDefault="009B07CE" w:rsidP="00DA3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05"/>
      <w:gridCol w:w="3405"/>
      <w:gridCol w:w="3405"/>
    </w:tblGrid>
    <w:tr w:rsidR="45B717C8" w14:paraId="46D326D9" w14:textId="77777777" w:rsidTr="45B717C8">
      <w:trPr>
        <w:trHeight w:val="300"/>
      </w:trPr>
      <w:tc>
        <w:tcPr>
          <w:tcW w:w="3405" w:type="dxa"/>
        </w:tcPr>
        <w:p w14:paraId="567472EC" w14:textId="4B721486" w:rsidR="45B717C8" w:rsidRDefault="45B717C8" w:rsidP="45B717C8">
          <w:pPr>
            <w:pStyle w:val="Header"/>
            <w:ind w:left="-115"/>
          </w:pPr>
        </w:p>
      </w:tc>
      <w:tc>
        <w:tcPr>
          <w:tcW w:w="3405" w:type="dxa"/>
        </w:tcPr>
        <w:p w14:paraId="12410464" w14:textId="3E16A3B9" w:rsidR="45B717C8" w:rsidRDefault="45B717C8" w:rsidP="45B717C8">
          <w:pPr>
            <w:pStyle w:val="Header"/>
            <w:jc w:val="center"/>
          </w:pPr>
        </w:p>
      </w:tc>
      <w:tc>
        <w:tcPr>
          <w:tcW w:w="3405" w:type="dxa"/>
        </w:tcPr>
        <w:p w14:paraId="41500ACA" w14:textId="67667574" w:rsidR="45B717C8" w:rsidRDefault="45B717C8" w:rsidP="45B717C8">
          <w:pPr>
            <w:pStyle w:val="Header"/>
            <w:ind w:right="-115"/>
            <w:jc w:val="right"/>
          </w:pPr>
        </w:p>
      </w:tc>
    </w:tr>
  </w:tbl>
  <w:p w14:paraId="49F47CEB" w14:textId="07F61BEA" w:rsidR="45B717C8" w:rsidRDefault="45B717C8" w:rsidP="45B717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D7C37" w14:textId="77777777" w:rsidR="009B07CE" w:rsidRDefault="009B07CE" w:rsidP="00DA300D">
      <w:pPr>
        <w:spacing w:after="0" w:line="240" w:lineRule="auto"/>
      </w:pPr>
      <w:r>
        <w:separator/>
      </w:r>
    </w:p>
  </w:footnote>
  <w:footnote w:type="continuationSeparator" w:id="0">
    <w:p w14:paraId="070A3F27" w14:textId="77777777" w:rsidR="009B07CE" w:rsidRDefault="009B07CE" w:rsidP="00DA30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608E6" w14:textId="0D186D9D" w:rsidR="00DA300D" w:rsidRDefault="00DA300D" w:rsidP="00DA300D">
    <w:pPr>
      <w:pStyle w:val="Header"/>
      <w:jc w:val="right"/>
    </w:pPr>
    <w:r>
      <w:rPr>
        <w:noProof/>
      </w:rPr>
      <w:drawing>
        <wp:inline distT="0" distB="0" distL="0" distR="0" wp14:anchorId="7D31C545" wp14:editId="679AF1E6">
          <wp:extent cx="990600" cy="1213752"/>
          <wp:effectExtent l="0" t="0" r="0" b="0"/>
          <wp:docPr id="7" name="Picture 3">
            <a:extLst xmlns:a="http://schemas.openxmlformats.org/drawingml/2006/main">
              <a:ext uri="{FF2B5EF4-FFF2-40B4-BE49-F238E27FC236}">
                <a16:creationId xmlns:a16="http://schemas.microsoft.com/office/drawing/2014/main" id="{D17CB916-B11A-45F1-838A-16D9F11357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6250" cy="12451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F8D0A60"/>
    <w:multiLevelType w:val="hybridMultilevel"/>
    <w:tmpl w:val="53C07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8054EA"/>
    <w:multiLevelType w:val="hybridMultilevel"/>
    <w:tmpl w:val="DE921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34311982">
    <w:abstractNumId w:val="8"/>
  </w:num>
  <w:num w:numId="2" w16cid:durableId="1516265904">
    <w:abstractNumId w:val="6"/>
  </w:num>
  <w:num w:numId="3" w16cid:durableId="897520418">
    <w:abstractNumId w:val="5"/>
  </w:num>
  <w:num w:numId="4" w16cid:durableId="1294680813">
    <w:abstractNumId w:val="4"/>
  </w:num>
  <w:num w:numId="5" w16cid:durableId="1070619272">
    <w:abstractNumId w:val="7"/>
  </w:num>
  <w:num w:numId="6" w16cid:durableId="141192419">
    <w:abstractNumId w:val="3"/>
  </w:num>
  <w:num w:numId="7" w16cid:durableId="921136694">
    <w:abstractNumId w:val="2"/>
  </w:num>
  <w:num w:numId="8" w16cid:durableId="1493791389">
    <w:abstractNumId w:val="1"/>
  </w:num>
  <w:num w:numId="9" w16cid:durableId="2120366265">
    <w:abstractNumId w:val="0"/>
  </w:num>
  <w:num w:numId="10" w16cid:durableId="479930154">
    <w:abstractNumId w:val="9"/>
  </w:num>
  <w:num w:numId="11" w16cid:durableId="2700889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D2785"/>
    <w:rsid w:val="0015074B"/>
    <w:rsid w:val="0029639D"/>
    <w:rsid w:val="002A0EDB"/>
    <w:rsid w:val="00302B30"/>
    <w:rsid w:val="00326F90"/>
    <w:rsid w:val="00344650"/>
    <w:rsid w:val="0044358B"/>
    <w:rsid w:val="004B372B"/>
    <w:rsid w:val="004E77DF"/>
    <w:rsid w:val="005B6021"/>
    <w:rsid w:val="006630D5"/>
    <w:rsid w:val="00680E16"/>
    <w:rsid w:val="006F746B"/>
    <w:rsid w:val="007130C6"/>
    <w:rsid w:val="00733B0D"/>
    <w:rsid w:val="00736430"/>
    <w:rsid w:val="00803F2E"/>
    <w:rsid w:val="00881F24"/>
    <w:rsid w:val="00934132"/>
    <w:rsid w:val="009401E3"/>
    <w:rsid w:val="009430BF"/>
    <w:rsid w:val="009B07CE"/>
    <w:rsid w:val="00A06E10"/>
    <w:rsid w:val="00A07A70"/>
    <w:rsid w:val="00A10177"/>
    <w:rsid w:val="00AA1D8D"/>
    <w:rsid w:val="00AC45D2"/>
    <w:rsid w:val="00B47730"/>
    <w:rsid w:val="00C52C4E"/>
    <w:rsid w:val="00C90F06"/>
    <w:rsid w:val="00C910FF"/>
    <w:rsid w:val="00CB0664"/>
    <w:rsid w:val="00CC12E0"/>
    <w:rsid w:val="00DA300D"/>
    <w:rsid w:val="00DB74CA"/>
    <w:rsid w:val="00E375FF"/>
    <w:rsid w:val="00E54A35"/>
    <w:rsid w:val="00EA08D8"/>
    <w:rsid w:val="00ED3384"/>
    <w:rsid w:val="00FC693F"/>
    <w:rsid w:val="042014D5"/>
    <w:rsid w:val="0C73FF36"/>
    <w:rsid w:val="3924A93D"/>
    <w:rsid w:val="45B717C8"/>
    <w:rsid w:val="46805531"/>
    <w:rsid w:val="5F9B47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253B70C4-970A-4AD0-A6E3-9F1A23756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entury Gothic" w:eastAsia="Century Gothic" w:hAnsi="Century Gothic"/>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9401E3"/>
    <w:pPr>
      <w:spacing w:after="0" w:line="240" w:lineRule="auto"/>
    </w:pPr>
    <w:rPr>
      <w:rFonts w:ascii="Century Gothic" w:eastAsia="Century Gothic" w:hAnsi="Century Gothic"/>
    </w:rPr>
  </w:style>
  <w:style w:type="character" w:styleId="CommentReference">
    <w:name w:val="annotation reference"/>
    <w:basedOn w:val="DefaultParagraphFont"/>
    <w:uiPriority w:val="99"/>
    <w:semiHidden/>
    <w:unhideWhenUsed/>
    <w:rsid w:val="006F746B"/>
    <w:rPr>
      <w:sz w:val="16"/>
      <w:szCs w:val="16"/>
    </w:rPr>
  </w:style>
  <w:style w:type="paragraph" w:styleId="CommentText">
    <w:name w:val="annotation text"/>
    <w:basedOn w:val="Normal"/>
    <w:link w:val="CommentTextChar"/>
    <w:uiPriority w:val="99"/>
    <w:unhideWhenUsed/>
    <w:rsid w:val="006F746B"/>
    <w:pPr>
      <w:spacing w:line="240" w:lineRule="auto"/>
    </w:pPr>
    <w:rPr>
      <w:sz w:val="20"/>
      <w:szCs w:val="20"/>
    </w:rPr>
  </w:style>
  <w:style w:type="character" w:customStyle="1" w:styleId="CommentTextChar">
    <w:name w:val="Comment Text Char"/>
    <w:basedOn w:val="DefaultParagraphFont"/>
    <w:link w:val="CommentText"/>
    <w:uiPriority w:val="99"/>
    <w:rsid w:val="006F746B"/>
    <w:rPr>
      <w:rFonts w:ascii="Century Gothic" w:eastAsia="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6F746B"/>
    <w:rPr>
      <w:b/>
      <w:bCs/>
    </w:rPr>
  </w:style>
  <w:style w:type="character" w:customStyle="1" w:styleId="CommentSubjectChar">
    <w:name w:val="Comment Subject Char"/>
    <w:basedOn w:val="CommentTextChar"/>
    <w:link w:val="CommentSubject"/>
    <w:uiPriority w:val="99"/>
    <w:semiHidden/>
    <w:rsid w:val="006F746B"/>
    <w:rPr>
      <w:rFonts w:ascii="Century Gothic" w:eastAsia="Century Gothic" w:hAnsi="Century Gothic"/>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C403B94C987FE45B5E685FF4C1E4FE0" ma:contentTypeVersion="13" ma:contentTypeDescription="Create a new document." ma:contentTypeScope="" ma:versionID="6d16f1e0877dfc78278897fb1e36b5b6">
  <xsd:schema xmlns:xsd="http://www.w3.org/2001/XMLSchema" xmlns:xs="http://www.w3.org/2001/XMLSchema" xmlns:p="http://schemas.microsoft.com/office/2006/metadata/properties" xmlns:ns2="36731771-234e-4cd7-80a5-e3902033ac5f" xmlns:ns3="d51d7f8c-3f7d-400b-a659-5dd3770d852f" targetNamespace="http://schemas.microsoft.com/office/2006/metadata/properties" ma:root="true" ma:fieldsID="193bfc614b1702ea9c752cba3239a200" ns2:_="" ns3:_="">
    <xsd:import namespace="36731771-234e-4cd7-80a5-e3902033ac5f"/>
    <xsd:import namespace="d51d7f8c-3f7d-400b-a659-5dd3770d8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731771-234e-4cd7-80a5-e3902033a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5ecdee-30b4-4502-9b1f-117cb29f4772"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1d7f8c-3f7d-400b-a659-5dd3770d852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5810fc3-ec52-45fc-a4a2-cac9e82e66ea}" ma:internalName="TaxCatchAll" ma:showField="CatchAllData" ma:web="d51d7f8c-3f7d-400b-a659-5dd3770d8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731771-234e-4cd7-80a5-e3902033ac5f">
      <Terms xmlns="http://schemas.microsoft.com/office/infopath/2007/PartnerControls"/>
    </lcf76f155ced4ddcb4097134ff3c332f>
    <TaxCatchAll xmlns="d51d7f8c-3f7d-400b-a659-5dd3770d852f" xsi:nil="true"/>
  </documentManagement>
</p:properties>
</file>

<file path=customXml/itemProps1.xml><?xml version="1.0" encoding="utf-8"?>
<ds:datastoreItem xmlns:ds="http://schemas.openxmlformats.org/officeDocument/2006/customXml" ds:itemID="{53D19911-25B0-451E-A8A1-2DE931F80E59}">
  <ds:schemaRefs>
    <ds:schemaRef ds:uri="http://schemas.microsoft.com/sharepoint/v3/contenttype/forms"/>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27B99154-D5DB-4CA1-B31E-4CFE6783F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731771-234e-4cd7-80a5-e3902033ac5f"/>
    <ds:schemaRef ds:uri="d51d7f8c-3f7d-400b-a659-5dd3770d8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73E954-1835-471F-9432-F004D7B36542}">
  <ds:schemaRefs>
    <ds:schemaRef ds:uri="http://schemas.microsoft.com/office/2006/metadata/properties"/>
    <ds:schemaRef ds:uri="http://schemas.microsoft.com/office/infopath/2007/PartnerControls"/>
    <ds:schemaRef ds:uri="36731771-234e-4cd7-80a5-e3902033ac5f"/>
    <ds:schemaRef ds:uri="d51d7f8c-3f7d-400b-a659-5dd3770d852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823</Words>
  <Characters>4841</Characters>
  <Application>Microsoft Office Word</Application>
  <DocSecurity>0</DocSecurity>
  <Lines>100</Lines>
  <Paragraphs>88</Paragraphs>
  <ScaleCrop>false</ScaleCrop>
  <Manager/>
  <Company/>
  <LinksUpToDate>false</LinksUpToDate>
  <CharactersWithSpaces>5576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Sue Chalk</cp:lastModifiedBy>
  <cp:revision>3</cp:revision>
  <dcterms:created xsi:type="dcterms:W3CDTF">2026-08-04T14:39:00Z</dcterms:created>
  <dcterms:modified xsi:type="dcterms:W3CDTF">2026-08-04T14:40:00Z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0x0101007C403B94C987FE45B5E685FF4C1E4FE0</vt:lpwstr>
  </property>
  <property fmtid="{D5CDD505-2E9C-101B-9397-08002B2CF9AE}" pid="3" name="MediaServiceImageTags">
    <vt:lpwstr/>
  </property>
</Properties>
</file>